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FAAD0" w14:textId="77777777" w:rsidR="00C97177" w:rsidRPr="00320C9F" w:rsidRDefault="00000000">
      <w:pPr>
        <w:jc w:val="center"/>
        <w:rPr>
          <w:rFonts w:ascii="Times New Roman" w:hAnsi="Times New Roman" w:cs="Times New Roman"/>
          <w:bCs/>
          <w:sz w:val="24"/>
          <w:szCs w:val="24"/>
        </w:rPr>
      </w:pPr>
      <w:r w:rsidRPr="00320C9F">
        <w:rPr>
          <w:rFonts w:ascii="Times New Roman" w:hAnsi="Times New Roman" w:cs="Times New Roman"/>
          <w:bCs/>
          <w:sz w:val="24"/>
          <w:szCs w:val="24"/>
        </w:rPr>
        <w:t>Daily Standup – 10/20</w:t>
      </w:r>
    </w:p>
    <w:p w14:paraId="6AB8B15F"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Attendees: Ana Maria Martinez, Angel Duarte, Jaqueline Lizeth Lopez, Jennifer Mesa, Julian Novak</w:t>
      </w:r>
    </w:p>
    <w:p w14:paraId="4A79721C" w14:textId="0D6429D8"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 xml:space="preserve">Start time: </w:t>
      </w:r>
      <w:r w:rsidR="004E21F9">
        <w:rPr>
          <w:rFonts w:ascii="Times New Roman" w:hAnsi="Times New Roman" w:cs="Times New Roman"/>
          <w:bCs/>
          <w:sz w:val="24"/>
          <w:szCs w:val="24"/>
        </w:rPr>
        <w:t>7</w:t>
      </w:r>
      <w:r w:rsidRPr="00320C9F">
        <w:rPr>
          <w:rFonts w:ascii="Times New Roman" w:hAnsi="Times New Roman" w:cs="Times New Roman"/>
          <w:bCs/>
          <w:sz w:val="24"/>
          <w:szCs w:val="24"/>
        </w:rPr>
        <w:t>:</w:t>
      </w:r>
      <w:r w:rsidR="004E21F9">
        <w:rPr>
          <w:rFonts w:ascii="Times New Roman" w:hAnsi="Times New Roman" w:cs="Times New Roman"/>
          <w:bCs/>
          <w:sz w:val="24"/>
          <w:szCs w:val="24"/>
        </w:rPr>
        <w:t>20</w:t>
      </w:r>
      <w:r w:rsidRPr="00320C9F">
        <w:rPr>
          <w:rFonts w:ascii="Times New Roman" w:hAnsi="Times New Roman" w:cs="Times New Roman"/>
          <w:bCs/>
          <w:sz w:val="24"/>
          <w:szCs w:val="24"/>
        </w:rPr>
        <w:t xml:space="preserve"> PM</w:t>
      </w:r>
    </w:p>
    <w:p w14:paraId="301B8BE4" w14:textId="72069E3E"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 xml:space="preserve">End time: </w:t>
      </w:r>
      <w:r w:rsidR="004E21F9">
        <w:rPr>
          <w:rFonts w:ascii="Times New Roman" w:hAnsi="Times New Roman" w:cs="Times New Roman"/>
          <w:bCs/>
          <w:sz w:val="24"/>
          <w:szCs w:val="24"/>
        </w:rPr>
        <w:t>10:20</w:t>
      </w:r>
      <w:r w:rsidRPr="00320C9F">
        <w:rPr>
          <w:rFonts w:ascii="Times New Roman" w:hAnsi="Times New Roman" w:cs="Times New Roman"/>
          <w:bCs/>
          <w:sz w:val="24"/>
          <w:szCs w:val="24"/>
        </w:rPr>
        <w:t xml:space="preserve"> PM</w:t>
      </w:r>
    </w:p>
    <w:p w14:paraId="2BD27D00"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All attendees worked for 3 hours.</w:t>
      </w:r>
      <w:r w:rsidRPr="00320C9F">
        <w:rPr>
          <w:rFonts w:ascii="Times New Roman" w:hAnsi="Times New Roman" w:cs="Times New Roman"/>
          <w:bCs/>
          <w:sz w:val="24"/>
          <w:szCs w:val="24"/>
        </w:rPr>
        <w:br/>
      </w:r>
    </w:p>
    <w:p w14:paraId="4512344E"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Meeting Summary:</w:t>
      </w:r>
    </w:p>
    <w:p w14:paraId="666D5CDD"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The team met to discuss updates on the adventure game’s lesson system, bug fixes, and upcoming demo preparation. Focus was placed on refining lesson pacing, enhancing visual cues, and ensuring smoother Pygame transitions for child-friendly gameplay.</w:t>
      </w:r>
    </w:p>
    <w:p w14:paraId="0C9083E6"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br/>
        <w:t>Ana Maria Martinez:</w:t>
      </w:r>
    </w:p>
    <w:p w14:paraId="1F20BA77"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Since the last scrum: Finalized the revised UI layout for the lesson flow and adjusted button spacing for better visual clarity.</w:t>
      </w:r>
    </w:p>
    <w:p w14:paraId="459E2BA4"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Before next scrum: Create additional sprite poses for player reactions after answering questions.</w:t>
      </w:r>
    </w:p>
    <w:p w14:paraId="5FFD0632"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Current hurdle: Some exported sprite layers are misaligned in Pygame scenes.</w:t>
      </w:r>
    </w:p>
    <w:p w14:paraId="08E3A148"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br/>
        <w:t>Angel Duarte:</w:t>
      </w:r>
    </w:p>
    <w:p w14:paraId="1FAEF6F6"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Since the last scrum: Integrated question prompts with the event handler and improved the transition between rooms.</w:t>
      </w:r>
    </w:p>
    <w:p w14:paraId="164510DD"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Before next scrum: Finish linking lesson data with JSON loader for smoother transitions.</w:t>
      </w:r>
    </w:p>
    <w:p w14:paraId="72A4AB6D"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Current hurdle: Random lag occurs when loading questions between scenes.</w:t>
      </w:r>
    </w:p>
    <w:p w14:paraId="325156D4"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br/>
        <w:t>Jaqueline Lizeth Lopez:</w:t>
      </w:r>
    </w:p>
    <w:p w14:paraId="757CE1F2"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Since the last scrum: Completed 15 additional finish-the-code questions and began the review of vocabulary for readability.</w:t>
      </w:r>
    </w:p>
    <w:p w14:paraId="52F5066F"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Before next scrum: Add hint explanations to all 20 questions and proofread for consistency.</w:t>
      </w:r>
    </w:p>
    <w:p w14:paraId="1D04C48A"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lastRenderedPageBreak/>
        <w:t>Current hurdle: Balancing difficulty progression across levels is proving challenging.</w:t>
      </w:r>
    </w:p>
    <w:p w14:paraId="5AF4B168"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br/>
        <w:t>Jennifer Mesa:</w:t>
      </w:r>
    </w:p>
    <w:p w14:paraId="7846C35C"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Since the last scrum: Set up scoring system logic and integrated progress tracking into the lesson module.</w:t>
      </w:r>
    </w:p>
    <w:p w14:paraId="4DC1A5CB"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Before next scrum: Help test cross-platform performance and update the README for developers.</w:t>
      </w:r>
    </w:p>
    <w:p w14:paraId="190242E0"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Current hurdle: Scoring results occasionally fail to persist after restarting sessions.</w:t>
      </w:r>
    </w:p>
    <w:p w14:paraId="06CC54F5"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br/>
        <w:t>Julian Novak:</w:t>
      </w:r>
    </w:p>
    <w:p w14:paraId="67E3FCB7"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Since the last scrum: Linked the question database with the in-game overlay and tested data retrieval speeds.</w:t>
      </w:r>
    </w:p>
    <w:p w14:paraId="3062DDC9"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Before next scrum: Implement basic sound feedback for correct and incorrect answers.</w:t>
      </w:r>
    </w:p>
    <w:p w14:paraId="5BE331AC"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Current hurdle: Limited sound assets available for integration and testing.</w:t>
      </w:r>
    </w:p>
    <w:sectPr w:rsidR="00C97177" w:rsidRPr="00320C9F"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20703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045954603">
    <w:abstractNumId w:val="8"/>
  </w:num>
  <w:num w:numId="2" w16cid:durableId="144513716">
    <w:abstractNumId w:val="6"/>
  </w:num>
  <w:num w:numId="3" w16cid:durableId="158618610">
    <w:abstractNumId w:val="5"/>
  </w:num>
  <w:num w:numId="4" w16cid:durableId="1914049250">
    <w:abstractNumId w:val="4"/>
  </w:num>
  <w:num w:numId="5" w16cid:durableId="806239211">
    <w:abstractNumId w:val="7"/>
  </w:num>
  <w:num w:numId="6" w16cid:durableId="748620499">
    <w:abstractNumId w:val="3"/>
  </w:num>
  <w:num w:numId="7" w16cid:durableId="1382093570">
    <w:abstractNumId w:val="2"/>
  </w:num>
  <w:num w:numId="8" w16cid:durableId="1490949993">
    <w:abstractNumId w:val="1"/>
  </w:num>
  <w:num w:numId="9" w16cid:durableId="14944193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20C9F"/>
    <w:rsid w:val="00326F90"/>
    <w:rsid w:val="004E21F9"/>
    <w:rsid w:val="00AA1D8D"/>
    <w:rsid w:val="00B47730"/>
    <w:rsid w:val="00C97177"/>
    <w:rsid w:val="00CB0664"/>
    <w:rsid w:val="00ED7EFA"/>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626DF9B"/>
  <w14:defaultImageDpi w14:val="300"/>
  <w15:docId w15:val="{26F1F4F0-5A99-6A45-94D9-D599D865F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298</Words>
  <Characters>1699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Jennifer Mesa</cp:lastModifiedBy>
  <cp:revision>3</cp:revision>
  <dcterms:created xsi:type="dcterms:W3CDTF">2025-10-21T02:18:00Z</dcterms:created>
  <dcterms:modified xsi:type="dcterms:W3CDTF">2025-10-21T02:23:00Z</dcterms:modified>
  <cp:category/>
</cp:coreProperties>
</file>